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Wände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6005968" name="64f247c0-4b72-11f0-82f4-4baffa8b7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4265471" name="64f247c0-4b72-11f0-82f4-4baffa8b7c2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Garage Dorfstrasse 14, Schwerzenbach</w:t>
          </w:r>
        </w:p>
        <w:p>
          <w:pPr>
            <w:spacing w:before="0" w:after="0"/>
          </w:pPr>
          <w:r>
            <w:t>324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